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6329025" name="2fc8c20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135200" name="2fc8c200-0bdd-11f1-803f-b5e16a72f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9759634" name="4451692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08636" name="44516920-0bdd-11f1-803f-b5e16a72f4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30800" name="61a669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180851" name="61a669d0-0bdd-11f1-803f-b5e16a72f4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408820" name="c53bbae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19306" name="c53bbae0-0bdd-11f1-803f-b5e16a72f4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614658" name="220627b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945576" name="220627b0-0bde-11f1-803f-b5e16a72f4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721602" name="8a48d43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04900" name="8a48d430-0bde-11f1-803f-b5e16a72f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5657502" name="beb4c80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564708" name="beb4c800-0bde-11f1-803f-b5e16a72f4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795730" name="81de7b5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830017" name="81de7b50-0bdf-11f1-803f-b5e16a72f4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379209" name="b79dca2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154082" name="b79dca20-0bdf-11f1-803f-b5e16a72f4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445967" name="74852a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670527" name="74852a20-0be0-11f1-803f-b5e16a72f4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305149" name="9d8a1c5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167684" name="9d8a1c50-0be0-11f1-803f-b5e16a72f4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750078" name="082537c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32389" name="082537c0-0be1-11f1-803f-b5e16a72f4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587352" name="46d446a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26874" name="46d446a0-0be1-11f1-803f-b5e16a72f4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724251" name="1da3bb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841463" name="1da3bb20-0be2-11f1-803f-b5e16a72f4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420049" name="3729645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62221" name="37296450-0be2-11f1-803f-b5e16a72f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367714" name="a054c3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618005" name="a054c320-0be2-11f1-803f-b5e16a72f4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551301" name="d72146c0-0be3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82217" name="d72146c0-0be3-11f1-803f-b5e16a72f4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Turnzimmer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4920617" name="0cbb5a5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915121" name="0cbb5a50-0be4-11f1-803f-b5e16a72f4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Turnzimmer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336943" name="3152440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40997" name="31524400-0be4-11f1-803f-b5e16a72f4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/ 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362730" name="42495ff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591370" name="42495ff0-0be4-11f1-803f-b5e16a72f4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294135" name="61370c9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811344" name="61370c90-0be5-11f1-803f-b5e16a72f4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598879" name="c641e6a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933194" name="c641e6a0-0be5-11f1-803f-b5e16a72f4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Haltenriedstrasse 23, 6045 Meggen</w:t>
          </w:r>
        </w:p>
        <w:p>
          <w:pPr>
            <w:spacing w:before="0" w:after="0"/>
          </w:pPr>
          <w:r>
            <w:t>728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